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34810299" name="019ecb66-1b57-7e6e-b33e-aa05db332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065527" name="019ecb66-1b57-7e6e-b33e-aa05db3324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1266933" name="019ecb69-965c-7f88-ba2b-f16ee1c813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186433" name="019ecb69-965c-7f88-ba2b-f16ee1c8130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1883822" name="019ecb6b-29b9-7876-b372-21c2edcfe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542942" name="019ecb6b-29b9-7876-b372-21c2edcfe0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84788320" name="019ecb6c-dfc4-775a-88a1-8bc81e6c7d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167737" name="019ecb6c-dfc4-775a-88a1-8bc81e6c7d7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20399236" name="019ecb6f-867e-7df7-869d-440c81d26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794010" name="019ecb6f-867e-7df7-869d-440c81d2660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8188166" name="019ecbb4-948d-736f-a4d2-987a53ac60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980719" name="019ecbb4-948d-736f-a4d2-987a53ac60a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42309940" name="019ecb70-a6d9-7e9a-97cb-1639929c5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188057" name="019ecb70-a6d9-7e9a-97cb-1639929c597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72449734" name="019ecb7c-7e1e-7b1a-aef9-3f906937f2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054652" name="019ecb7c-7e1e-7b1a-aef9-3f906937f26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Gästezimmer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88184738" name="019ecb7d-801b-7783-bc72-fc1af39450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274945" name="019ecb7d-801b-7783-bc72-fc1af39450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32942524" name="019ecb99-42e7-7880-95e7-2793928cf4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503167" name="019ecb99-42e7-7880-95e7-2793928cf44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66970885" name="019ecb9b-66d7-79d1-8cbc-5868bc28fc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278262" name="019ecb9b-66d7-79d1-8cbc-5868bc28fc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2261620" name="019ecbb2-9d93-76be-b531-fa0e90226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926632" name="019ecbb2-9d93-76be-b531-fa0e9022667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Elternschlafzimmer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6564586" name="019ecbb3-7f4e-70aa-b683-8c0831c13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721768" name="019ecbb3-7f4e-70aa-b683-8c0831c13b9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7131322" name="019ecbb5-bad1-7773-ad91-814fa2ecd7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544867" name="019ecbb5-bad1-7773-ad91-814fa2ecd78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Kinder-Schlafzimmer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16261329" name="019ecbb6-9f36-7021-8ecf-dd383f00cf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055061" name="019ecbb6-9f36-7021-8ecf-dd383f00cf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90326413" name="019ecbbe-0de8-78f3-918b-815488fdc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379870" name="019ecbbe-0de8-78f3-918b-815488fdc70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9955317" name="019ecb7f-4fa6-781b-8498-6931190df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707874" name="019ecb7f-4fa6-781b-8498-6931190dfc9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1105842" name="019ecb97-00a2-76eb-b9b4-df0d357991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234553" name="019ecb97-00a2-76eb-b9b4-df0d3579911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24119594" name="019ecb98-15b0-711a-85fe-32f39ce53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029714" name="019ecb98-15b0-711a-85fe-32f39ce53ac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Cheminée/Boden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78853220" name="019ecb9a-4a70-7510-92d7-2c9ead433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966729" name="019ecb9a-4a70-7510-92d7-2c9ead43349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2590558" name="019ecb9c-6777-7be0-8d21-5f701e72f5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065504" name="019ecb9c-6777-7be0-8d21-5f701e72f5f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Holzdecke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Dachabdeckung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9345705" name="019ecbbf-35f4-7c00-9016-280298450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746633" name="019ecbbf-35f4-7c00-9016-280298450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Buacherweg 15, Niederrohrdorf</w:t>
          </w:r>
        </w:p>
        <w:p>
          <w:pPr>
            <w:spacing w:before="0" w:after="0"/>
          </w:pPr>
          <w:r>
            <w:t>DN 973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